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083FD" w14:textId="46335DFB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5D0A22"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32018">
        <w:t>projecten</w:t>
      </w:r>
    </w:p>
    <w:p w14:paraId="650EFE8E" w14:textId="0082309F" w:rsidR="005D0A22" w:rsidRDefault="005D0A22" w:rsidP="005D0A22">
      <w:r>
        <w:t>De grijze teksten met toelichting in de gele velden dienen te worden vervangen door invullingen van de gegadigde.</w:t>
      </w:r>
      <w:bookmarkStart w:id="11" w:name="_GoBack"/>
      <w:bookmarkEnd w:id="11"/>
    </w:p>
    <w:p w14:paraId="1D9002A1" w14:textId="2D743F12" w:rsidR="005D0A22" w:rsidRPr="005D0A22" w:rsidRDefault="00221A91" w:rsidP="005D0A22">
      <w:r>
        <w:t xml:space="preserve">Voeg de ingevulde referenties samen tot één </w:t>
      </w:r>
      <w:proofErr w:type="spellStart"/>
      <w:r>
        <w:t>PDF-bestand</w:t>
      </w:r>
      <w:proofErr w:type="spellEnd"/>
      <w:r>
        <w:t xml:space="preserve"> om het in te dienen bij het inschrijven.</w:t>
      </w:r>
    </w:p>
    <w:p w14:paraId="0B487D28" w14:textId="77777777" w:rsidR="005D0A22" w:rsidRDefault="005D0A22" w:rsidP="005D0A22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D0A22" w14:paraId="36AE439B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2CC3" w14:textId="77777777" w:rsidR="005D0A22" w:rsidRDefault="005D0A22" w:rsidP="00FE163E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2EBF" w14:textId="77777777" w:rsidR="005D0A22" w:rsidRDefault="005D0A22" w:rsidP="00FE163E">
            <w:r>
              <w:t>Inschrijver</w:t>
            </w:r>
          </w:p>
        </w:tc>
      </w:tr>
      <w:tr w:rsidR="005D0A22" w14:paraId="58AE076A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7291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F5AC" w14:textId="77777777" w:rsidR="005D0A22" w:rsidRDefault="005D0A22" w:rsidP="00FE163E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5CAEE3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D0A22" w14:paraId="1D4D90EA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5C41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EEED" w14:textId="77777777" w:rsidR="005D0A22" w:rsidRDefault="005D0A22" w:rsidP="00FE163E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74AE40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D0A22" w14:paraId="0EF3BB09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154F" w14:textId="77777777" w:rsidR="005D0A22" w:rsidRDefault="005D0A22" w:rsidP="00FE163E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494C" w14:textId="77777777" w:rsidR="005D0A22" w:rsidRDefault="005D0A22" w:rsidP="00FE163E">
            <w:r>
              <w:t xml:space="preserve">Referentieproject </w:t>
            </w:r>
          </w:p>
        </w:tc>
      </w:tr>
      <w:tr w:rsidR="005D0A22" w14:paraId="283F0A0E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F441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2CFE" w14:textId="77777777" w:rsidR="005D0A22" w:rsidRDefault="005D0A22" w:rsidP="00FE163E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31FDBC5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D0A22" w14:paraId="1C7738C4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8DBC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262F" w14:textId="77777777" w:rsidR="005D0A22" w:rsidRDefault="005D0A22" w:rsidP="00FE163E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A60BE73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D0A22" w14:paraId="039E0C0B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7BC4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965" w14:textId="77777777" w:rsidR="005D0A22" w:rsidRDefault="005D0A22" w:rsidP="00FE163E">
            <w:r>
              <w:t>Referentie heeft betrekking op:</w:t>
            </w:r>
          </w:p>
          <w:p w14:paraId="20441491" w14:textId="77777777" w:rsidR="005D0A22" w:rsidRDefault="005D0A22" w:rsidP="00FE163E">
            <w:r>
              <w:t xml:space="preserve"> </w:t>
            </w:r>
          </w:p>
          <w:p w14:paraId="6ED5AF3A" w14:textId="77777777" w:rsidR="005D0A22" w:rsidRDefault="005D0A22" w:rsidP="00FE163E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6B038E3" w14:textId="2084AB0C" w:rsidR="005D0A22" w:rsidRDefault="005D0A22" w:rsidP="00FE163E">
            <w:r>
              <w:sym w:font="Wingdings" w:char="F06F"/>
            </w:r>
            <w:r>
              <w:t xml:space="preserve">  Kerncompetentie 1</w:t>
            </w:r>
            <w:r>
              <w:t xml:space="preserve"> (data aggregeren)</w:t>
            </w:r>
          </w:p>
          <w:p w14:paraId="018316D7" w14:textId="2CC6B460" w:rsidR="005D0A22" w:rsidRDefault="005D0A22" w:rsidP="00FE163E">
            <w:r>
              <w:sym w:font="Wingdings" w:char="F06F"/>
            </w:r>
            <w:r>
              <w:t xml:space="preserve">  Kerncompetentie 2</w:t>
            </w:r>
            <w:r>
              <w:t xml:space="preserve"> (voorspellen)</w:t>
            </w:r>
          </w:p>
          <w:p w14:paraId="1D0FD654" w14:textId="08DF7B19" w:rsidR="005D0A22" w:rsidRDefault="005D0A22" w:rsidP="00FE163E">
            <w:r>
              <w:sym w:font="Wingdings" w:char="F06F"/>
            </w:r>
            <w:r>
              <w:t xml:space="preserve">  Kerncompetentie 3</w:t>
            </w:r>
            <w:r>
              <w:t xml:space="preserve"> (gedrag beïnvloeden)</w:t>
            </w:r>
          </w:p>
        </w:tc>
      </w:tr>
      <w:tr w:rsidR="005D0A22" w14:paraId="2E2D3CC4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B176" w14:textId="77777777" w:rsidR="005D0A22" w:rsidRDefault="005D0A22" w:rsidP="00FE163E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EB8D" w14:textId="77777777" w:rsidR="005D0A22" w:rsidRDefault="005D0A22" w:rsidP="00FE163E">
            <w:r>
              <w:t>Naam en adres opdrachtgever:</w:t>
            </w:r>
          </w:p>
        </w:tc>
      </w:tr>
      <w:tr w:rsidR="005D0A22" w14:paraId="3CEE547C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FC0E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5830" w14:textId="77777777" w:rsidR="005D0A22" w:rsidRDefault="005D0A22" w:rsidP="00FE163E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D0DFEA2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D0A22" w14:paraId="463AED89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567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576B" w14:textId="77777777" w:rsidR="005D0A22" w:rsidRDefault="005D0A22" w:rsidP="00FE163E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58263CA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D0A22" w14:paraId="703FEFF0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809A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79FF" w14:textId="77777777" w:rsidR="005D0A22" w:rsidRDefault="005D0A22" w:rsidP="00FE163E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CCE149C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68F990DE" w14:textId="77777777" w:rsidR="005D0A22" w:rsidRDefault="005D0A22" w:rsidP="00FE163E">
            <w:pPr>
              <w:rPr>
                <w:highlight w:val="lightGray"/>
              </w:rPr>
            </w:pPr>
          </w:p>
          <w:p w14:paraId="49377994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D0A22" w14:paraId="4F29303B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CDD6" w14:textId="77777777" w:rsidR="005D0A22" w:rsidRDefault="005D0A22" w:rsidP="00FE163E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6A20" w14:textId="77777777" w:rsidR="005D0A22" w:rsidRDefault="005D0A22" w:rsidP="00FE163E">
            <w:r>
              <w:t>Nadere informatie referentieproject</w:t>
            </w:r>
          </w:p>
        </w:tc>
      </w:tr>
      <w:tr w:rsidR="005D0A22" w14:paraId="29B695C4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22C5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C985" w14:textId="77777777" w:rsidR="005D0A22" w:rsidRDefault="005D0A22" w:rsidP="00FE163E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5C5A0CD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D0A22" w14:paraId="44D98A7F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A02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0557" w14:textId="77777777" w:rsidR="005D0A22" w:rsidRDefault="005D0A22" w:rsidP="00FE163E">
            <w:r>
              <w:t>Opdrachtwaarde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169D9E9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D0A22" w14:paraId="42933F22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1595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E11A" w14:textId="77777777" w:rsidR="005D0A22" w:rsidRDefault="005D0A22" w:rsidP="00FE163E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BEB7277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D0A22" w14:paraId="53BCFE82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D797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8656" w14:textId="77777777" w:rsidR="005D0A22" w:rsidRDefault="005D0A22" w:rsidP="00FE163E">
            <w:r>
              <w:t>Datum van oplevering</w:t>
            </w:r>
          </w:p>
          <w:p w14:paraId="0A2E59DA" w14:textId="77777777" w:rsidR="005D0A22" w:rsidRDefault="005D0A22" w:rsidP="00FE163E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F39B40C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D0A22" w14:paraId="2AA0E9C6" w14:textId="77777777" w:rsidTr="00FE163E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7CAC61" w14:textId="77777777" w:rsidR="005D0A22" w:rsidRDefault="005D0A22" w:rsidP="00FE163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DEDAEFA" w14:textId="77777777" w:rsidR="005D0A22" w:rsidRDefault="005D0A22" w:rsidP="00FE163E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25E66F6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D0A22" w14:paraId="7BFA3DFA" w14:textId="77777777" w:rsidTr="00FE163E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3514E3" w14:textId="77777777" w:rsidR="005D0A22" w:rsidRDefault="005D0A22" w:rsidP="00FE163E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16F3F00" w14:textId="77777777" w:rsidR="005D0A22" w:rsidRDefault="005D0A22" w:rsidP="00FE163E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D0CAA1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D0A22" w14:paraId="19312CBA" w14:textId="77777777" w:rsidTr="00FE163E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28A890" w14:textId="77777777" w:rsidR="005D0A22" w:rsidRDefault="005D0A22" w:rsidP="00FE163E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4D78930" w14:textId="77777777" w:rsidR="005D0A22" w:rsidRDefault="005D0A22" w:rsidP="00FE163E">
            <w:r>
              <w:t>Omschrijving van de werkzaamheden dat binnen het referentieproject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BB6A6FE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D0A22" w14:paraId="5E906598" w14:textId="77777777" w:rsidTr="00FE163E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95DE" w14:textId="77777777" w:rsidR="005D0A22" w:rsidRDefault="005D0A22" w:rsidP="00FE163E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2543" w14:textId="77777777" w:rsidR="005D0A22" w:rsidRDefault="005D0A22" w:rsidP="00FE163E">
            <w:r>
              <w:t>Omvang van de werkzaamheden die door de gegadigde en de andere deelnemers in het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E915D58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59B6E949" w14:textId="77777777" w:rsidR="005D0A22" w:rsidRDefault="005D0A22" w:rsidP="00FE163E">
            <w:pPr>
              <w:rPr>
                <w:highlight w:val="lightGray"/>
              </w:rPr>
            </w:pPr>
          </w:p>
          <w:p w14:paraId="59207A26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4DFADB78" w14:textId="77777777" w:rsidR="005D0A22" w:rsidRDefault="005D0A22" w:rsidP="00FE163E">
            <w:pPr>
              <w:rPr>
                <w:highlight w:val="lightGray"/>
              </w:rPr>
            </w:pPr>
          </w:p>
          <w:p w14:paraId="2BC2785E" w14:textId="77777777" w:rsidR="005D0A22" w:rsidRDefault="005D0A22" w:rsidP="00FE163E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799985B4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7A29"/>
    <w:rsid w:val="00221A91"/>
    <w:rsid w:val="002B5524"/>
    <w:rsid w:val="003B3222"/>
    <w:rsid w:val="00424DED"/>
    <w:rsid w:val="00432018"/>
    <w:rsid w:val="00482A4F"/>
    <w:rsid w:val="00527398"/>
    <w:rsid w:val="00583EA0"/>
    <w:rsid w:val="005D0A22"/>
    <w:rsid w:val="005E149F"/>
    <w:rsid w:val="00632123"/>
    <w:rsid w:val="00640A92"/>
    <w:rsid w:val="00673B2E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934F65"/>
  <w15:docId w15:val="{D1443F0B-CBEE-4884-8BFE-4DBA9CE9D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Ballontekst">
    <w:name w:val="Balloon Text"/>
    <w:basedOn w:val="Standaard"/>
    <w:link w:val="BallontekstChar"/>
    <w:rsid w:val="0043201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4320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Eefje</cp:lastModifiedBy>
  <cp:revision>3</cp:revision>
  <dcterms:created xsi:type="dcterms:W3CDTF">2020-11-04T07:37:00Z</dcterms:created>
  <dcterms:modified xsi:type="dcterms:W3CDTF">2020-11-04T07:38:00Z</dcterms:modified>
</cp:coreProperties>
</file>